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989FE" w14:textId="5E770593" w:rsidR="009733B8" w:rsidRPr="00DD2042" w:rsidRDefault="00A3017A" w:rsidP="00DD2042">
      <w:pPr>
        <w:suppressAutoHyphens/>
        <w:spacing w:after="0" w:line="240" w:lineRule="auto"/>
        <w:jc w:val="both"/>
        <w:rPr>
          <w:rFonts w:ascii="Verdana" w:hAnsi="Verdana"/>
          <w:b/>
          <w:color w:val="000000"/>
          <w:sz w:val="32"/>
        </w:rPr>
      </w:pPr>
      <w:hyperlink w:anchor="Why_I_Am_a_Danger_to_the_Public">
        <w:r w:rsidR="009733B8" w:rsidRPr="00DD2042">
          <w:rPr>
            <w:rFonts w:ascii="Verdana" w:hAnsi="Verdana"/>
            <w:b/>
            <w:color w:val="000000"/>
            <w:sz w:val="32"/>
          </w:rPr>
          <w:t>Why I Am a</w:t>
        </w:r>
        <w:r w:rsidR="00DD2042" w:rsidRPr="00DD2042">
          <w:rPr>
            <w:rFonts w:ascii="Verdana" w:hAnsi="Verdana"/>
            <w:b/>
            <w:color w:val="000000"/>
            <w:sz w:val="32"/>
          </w:rPr>
          <w:t xml:space="preserve"> </w:t>
        </w:r>
        <w:r w:rsidR="009733B8" w:rsidRPr="00DD2042">
          <w:rPr>
            <w:rFonts w:ascii="Verdana" w:hAnsi="Verdana"/>
            <w:b/>
            <w:color w:val="000000"/>
            <w:sz w:val="32"/>
          </w:rPr>
          <w:t>Danger to the Public</w:t>
        </w:r>
      </w:hyperlink>
    </w:p>
    <w:p w14:paraId="32C0B07E" w14:textId="77777777" w:rsidR="009E1C4D" w:rsidRPr="00DD2042" w:rsidRDefault="009E1C4D" w:rsidP="00DD2042">
      <w:pPr>
        <w:suppressAutoHyphens/>
        <w:spacing w:after="0" w:line="240" w:lineRule="auto"/>
        <w:jc w:val="both"/>
        <w:rPr>
          <w:rFonts w:ascii="Verdana" w:hAnsi="Verdana"/>
          <w:color w:val="000000"/>
          <w:sz w:val="24"/>
        </w:rPr>
      </w:pPr>
      <w:r w:rsidRPr="00DD2042">
        <w:rPr>
          <w:rFonts w:ascii="Verdana" w:hAnsi="Verdana"/>
          <w:color w:val="000000"/>
          <w:sz w:val="24"/>
        </w:rPr>
        <w:t>Barbara Kingsolver</w:t>
      </w:r>
    </w:p>
    <w:p w14:paraId="4B38AD8B" w14:textId="77777777" w:rsidR="009E1C4D" w:rsidRPr="00DD2042" w:rsidRDefault="009E1C4D" w:rsidP="00DD2042">
      <w:pPr>
        <w:suppressAutoHyphens/>
        <w:spacing w:after="0" w:line="240" w:lineRule="auto"/>
        <w:ind w:firstLine="283"/>
        <w:jc w:val="both"/>
        <w:rPr>
          <w:rFonts w:ascii="Verdana" w:hAnsi="Verdana"/>
          <w:color w:val="000000"/>
          <w:sz w:val="20"/>
        </w:rPr>
      </w:pPr>
    </w:p>
    <w:p w14:paraId="3C6FCD16" w14:textId="77777777" w:rsidR="009733B8" w:rsidRPr="00DD2042" w:rsidRDefault="009733B8" w:rsidP="00DD2042">
      <w:pPr>
        <w:suppressAutoHyphens/>
        <w:spacing w:after="0" w:line="240" w:lineRule="auto"/>
        <w:ind w:firstLine="283"/>
        <w:jc w:val="both"/>
        <w:rPr>
          <w:rFonts w:ascii="Verdana" w:hAnsi="Verdana"/>
          <w:color w:val="000000"/>
          <w:sz w:val="20"/>
        </w:rPr>
      </w:pPr>
      <w:r w:rsidRPr="00972BBA">
        <w:rPr>
          <w:rStyle w:val="6Text"/>
          <w:rFonts w:ascii="Verdana" w:hAnsi="Verdana"/>
          <w:b w:val="0"/>
          <w:bCs w:val="0"/>
          <w:color w:val="000000"/>
          <w:sz w:val="20"/>
        </w:rPr>
        <w:t>B</w:t>
      </w:r>
      <w:r w:rsidRPr="00DD2042">
        <w:rPr>
          <w:rStyle w:val="3Text"/>
          <w:rFonts w:ascii="Verdana" w:hAnsi="Verdana"/>
          <w:color w:val="000000"/>
          <w:sz w:val="20"/>
        </w:rPr>
        <w:t>UENO</w:t>
      </w:r>
      <w:r w:rsidRPr="00DD2042">
        <w:rPr>
          <w:rFonts w:ascii="Verdana" w:hAnsi="Verdana"/>
          <w:color w:val="000000"/>
          <w:sz w:val="20"/>
        </w:rPr>
        <w:t xml:space="preserve">, if I get backed into a corner I can just about raise up the dead. I’ll fight, sure. But I am no lady wrestler. If you could see me you would know this thing is a </w:t>
      </w:r>
      <w:r w:rsidRPr="00DD2042">
        <w:rPr>
          <w:rStyle w:val="0Text"/>
          <w:rFonts w:ascii="Verdana" w:hAnsi="Verdana"/>
          <w:color w:val="000000"/>
          <w:sz w:val="20"/>
        </w:rPr>
        <w:t>joke</w:t>
      </w:r>
      <w:r w:rsidRPr="00DD2042">
        <w:rPr>
          <w:rFonts w:ascii="Verdana" w:hAnsi="Verdana"/>
          <w:color w:val="000000"/>
          <w:sz w:val="20"/>
        </w:rPr>
        <w:t>—Tony, my oldest, is already taller than me, and he’s only eleven. So why are they so scared of me I have to be in jail? I’ll tell you.</w:t>
      </w:r>
    </w:p>
    <w:p w14:paraId="281B897A"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Number one, this strike. There has never been one that turned so many old friends </w:t>
      </w:r>
      <w:r w:rsidRPr="00DD2042">
        <w:rPr>
          <w:rStyle w:val="0Text"/>
          <w:rFonts w:ascii="Verdana" w:hAnsi="Verdana"/>
          <w:color w:val="000000"/>
          <w:sz w:val="20"/>
        </w:rPr>
        <w:t>chingándose</w:t>
      </w:r>
      <w:r w:rsidRPr="00DD2042">
        <w:rPr>
          <w:rFonts w:ascii="Verdana" w:hAnsi="Verdana"/>
          <w:color w:val="000000"/>
          <w:sz w:val="20"/>
        </w:rPr>
        <w:t>, not here in Bolton. And you can’t get away from it because Ellington don’t just run the mine, they own our houses, the water we drink and the dirt in our shoes and pretty much the state of New Mexico as I understand it. So if something is breathing, it’s on one side or the other. And in a town like this that matters because everybody you know some way, you go to the same church or they used to babysit your kids, something. Nobody is a stranger.</w:t>
      </w:r>
    </w:p>
    <w:p w14:paraId="4375E7E9"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My sister went down to Las Cruces, New Mexico, and got a job down there, but me, no. I stayed here and got married to Junior Morales. Junior was my one big mistake. But I like </w:t>
      </w:r>
      <w:bookmarkStart w:id="0" w:name="page228"/>
      <w:bookmarkEnd w:id="0"/>
      <w:r w:rsidRPr="00DD2042">
        <w:rPr>
          <w:rFonts w:ascii="Verdana" w:hAnsi="Verdana"/>
          <w:color w:val="000000"/>
          <w:sz w:val="20"/>
        </w:rPr>
        <w:t xml:space="preserve">Bolton. From far away Bolton looks like some kind of all-colored junk that got swept up off the street after a big old party and stuffed down in the canyon. Our houses are all exactly alike, company houses, but people paint them yellow, purple, colors you wouldn’t think a house could be. If you go down to the Big Dipper and come walking home </w:t>
      </w:r>
      <w:r w:rsidRPr="00DD2042">
        <w:rPr>
          <w:rStyle w:val="0Text"/>
          <w:rFonts w:ascii="Verdana" w:hAnsi="Verdana"/>
          <w:color w:val="000000"/>
          <w:sz w:val="20"/>
        </w:rPr>
        <w:t>loca</w:t>
      </w:r>
      <w:r w:rsidRPr="00DD2042">
        <w:rPr>
          <w:rFonts w:ascii="Verdana" w:hAnsi="Verdana"/>
          <w:color w:val="000000"/>
          <w:sz w:val="20"/>
        </w:rPr>
        <w:t xml:space="preserve"> you still know which one is yours. The copper mine is at the top of the canyon and the streets run straight uphill; some of them you can’t drive up, you got to walk. There’s steps. Oliver P. Snapp, that used to be the mailman for the west side, died of a heart attack one time right out there in his blue shorts. So the new mailman refuses to deliver to those houses; they have to pick up their mail at the P.O.</w:t>
      </w:r>
    </w:p>
    <w:p w14:paraId="1D4EA047"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Now, this business with me and Vonda Fangham, I can’t even tell you what got it started. I never had one thing in the world against her, no more than anybody else did. But this was around the fourth or fifth week so everybody knew by then who was striking and who was crossing. It don’t take long to tell rats from cheese, and every night there was a big old fight in the Big Dipper. Somebody punching out his brother or his best friend. All that and no paycheck, can you imagine?</w:t>
      </w:r>
    </w:p>
    <w:p w14:paraId="6C6773F8"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So it was a Saturday and there was just me and Corvallis Smith up at the picket line, setting in front of the picket shack passing the time of day. Corvallis is </w:t>
      </w:r>
      <w:r w:rsidRPr="00DD2042">
        <w:rPr>
          <w:rStyle w:val="0Text"/>
          <w:rFonts w:ascii="Verdana" w:hAnsi="Verdana"/>
          <w:color w:val="000000"/>
          <w:sz w:val="20"/>
        </w:rPr>
        <w:t>un tipo</w:t>
      </w:r>
      <w:r w:rsidRPr="00DD2042">
        <w:rPr>
          <w:rFonts w:ascii="Verdana" w:hAnsi="Verdana"/>
          <w:color w:val="000000"/>
          <w:sz w:val="20"/>
        </w:rPr>
        <w:t>, he is real tall and lifts weights and wears his hair in those corn rows that hang down in the back with little pieces of aluminum foil on the ends. But good-looking in a certain way. I went out with Corvallis one time just so people would have something to talk about, and sure enough, they had me getting ready to have brown and black polka-dotted babies. All you got to do to get pregnant around here is have two beers with somebody in the Dipper, so watch out.</w:t>
      </w:r>
    </w:p>
    <w:p w14:paraId="57D8E96D"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“What do you hear from Junior,” he says. That’s a joke; every</w:t>
      </w:r>
      <w:bookmarkStart w:id="1" w:name="page229"/>
      <w:bookmarkEnd w:id="1"/>
      <w:r w:rsidRPr="00DD2042">
        <w:rPr>
          <w:rFonts w:ascii="Verdana" w:hAnsi="Verdana"/>
          <w:color w:val="000000"/>
          <w:sz w:val="20"/>
        </w:rPr>
        <w:t>body says it including my friends. See, when Manuela wasn’t hardly even born one minute and Tony still in diapers, Junior says, “Vicki, I can’t find a corner to piss in around this town.” He said there was jobs in Tucson and he would send a whole lot of money. Ha ha. That’s how I got started up at Ellington. I was not going to support my kids in no little short skirt down at the Frosty King. That was eight years ago. I got started on the track gang, laying down rails for the cars that go into the pit, and now I am a crane operator. See, when Junior left I went up the hill and made such a rackus they had to hire me up there, hire me or shoot me, one.</w:t>
      </w:r>
    </w:p>
    <w:p w14:paraId="377FF003"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“Oh, I hear from him about the same as I hear from Oliver P. Snapp,” I say to Corvallis. That’s the rest of the joke.</w:t>
      </w:r>
    </w:p>
    <w:p w14:paraId="42276EC5"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It was a real slow morning. Cecil Smoot was supposed to be on the picket shift with us but he wasn’t there yet. Cecil will show up late when the Angel Gabriel calls the Judgment, saying he had to give his Datsun a lube job.</w:t>
      </w:r>
    </w:p>
    <w:p w14:paraId="7DD14092"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“Well, looka here,” says Corvallis. “Here come the ladies.” There is this club called Wives of Working Men, just started since the strike. Meaning Wives of Scabs. About six of them was coming up the hill all cram-packed into Vonda Fangham’s daddy’s air-condition Lincoln. She pulls the car right up next to where mine is at. My car is a Buick older than both my two kids put together. It gets me where I have to go.</w:t>
      </w:r>
    </w:p>
    <w:p w14:paraId="5FA72C67"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lastRenderedPageBreak/>
        <w:t>They set and look at us for one or two minutes. Out in that hot sun, sticking to our T-shirts, and me in my work boots—I can’t see no point in treating it like a damn tea party—and Corvallis, he’s an eyeful anyway. All of a sudden the windows on the Lincoln all slide down. It has those electric windows.</w:t>
      </w:r>
    </w:p>
    <w:p w14:paraId="2B5F65ED"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“Isn’t this a ni-i-ice day,” says one of them. Doreen Carter. Doreen visited her sister in Laurel, Mississippi, for three weeks one time and now she has an accent. “Bein’ payday an’ all,” she says. Her husband is the minister of Saint’s Grace, which is scab </w:t>
      </w:r>
      <w:bookmarkStart w:id="2" w:name="page230"/>
      <w:bookmarkEnd w:id="2"/>
      <w:r w:rsidRPr="00DD2042">
        <w:rPr>
          <w:rFonts w:ascii="Verdana" w:hAnsi="Verdana"/>
          <w:color w:val="000000"/>
          <w:sz w:val="20"/>
        </w:rPr>
        <w:t>headquarters. I quit going. I was raised up to believe in God and the union, but listen, if it comes to pushing or shoving I know which one of the two is going to keep tires on the car.</w:t>
      </w:r>
    </w:p>
    <w:p w14:paraId="05D60E44"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“Well, yes, it is a real nice day,” another one of them says. They’re all fanning theirselves with something paper. I look, and Corvallis looks. They’re fanning theirselves with their husbands’ paychecks.</w:t>
      </w:r>
    </w:p>
    <w:p w14:paraId="7FEE0005"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 haven’t had a paycheck since July. My son couldn’t go to Morse with his baseball team Friday night because they had to have three dollars for supper at McDonald’s. Three damn dollars.</w:t>
      </w:r>
    </w:p>
    <w:p w14:paraId="6883BE4B"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The windows start to go back up and they’re getting ready to drive off, and I say, “Vonda Fangham, </w:t>
      </w:r>
      <w:r w:rsidRPr="00DD2042">
        <w:rPr>
          <w:rStyle w:val="0Text"/>
          <w:rFonts w:ascii="Verdana" w:hAnsi="Verdana"/>
          <w:color w:val="000000"/>
          <w:sz w:val="20"/>
        </w:rPr>
        <w:t>vete al infierno</w:t>
      </w:r>
      <w:r w:rsidRPr="00DD2042">
        <w:rPr>
          <w:rFonts w:ascii="Verdana" w:hAnsi="Verdana"/>
          <w:color w:val="000000"/>
          <w:sz w:val="20"/>
        </w:rPr>
        <w:t>.”</w:t>
      </w:r>
    </w:p>
    <w:p w14:paraId="21283477"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The windows whoosh back down.</w:t>
      </w:r>
    </w:p>
    <w:p w14:paraId="1E717E51"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“What did you say?” Vonda wants to know.</w:t>
      </w:r>
    </w:p>
    <w:p w14:paraId="0307AF0A"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 said, I’m surprised to see you in there with the scab ladies. I didn’t know you had went and got married to a yellow-spine scab just so somebody would let you in their club.”</w:t>
      </w:r>
    </w:p>
    <w:p w14:paraId="58D2BC4B"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Well, Corvallis laughs at that. But Vonda just gives me this look. She has a little sharp nose and yellow hair and teeth too big to fit behind her lips. For some reason she was a big deal in high school, and it’s not her personality either. She was the queen of everything. Cheerleaders, drama club, every school play they ever had, I think.</w:t>
      </w:r>
    </w:p>
    <w:p w14:paraId="278E62CA"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 stare at her right back, ready to make a day out of it if I have to. The heat is rising up off that big blue hood like it’s a lake all set to boil over.</w:t>
      </w:r>
    </w:p>
    <w:p w14:paraId="1C70AC30"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“What I said was, Vonda Fangham, you can go to hell.”</w:t>
      </w:r>
    </w:p>
    <w:p w14:paraId="298A67E2"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 can’t hear a word you’re saying,” she says. “Trash can’t talk.”</w:t>
      </w:r>
    </w:p>
    <w:p w14:paraId="7D8F68D9" w14:textId="77777777" w:rsidR="00DD2042"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“This trash can go to bed at night and know I haven’t cheated nobody out of a living. You want to see trash, </w:t>
      </w:r>
      <w:r w:rsidRPr="00DD2042">
        <w:rPr>
          <w:rStyle w:val="0Text"/>
          <w:rFonts w:ascii="Verdana" w:hAnsi="Verdana"/>
          <w:color w:val="000000"/>
          <w:sz w:val="20"/>
        </w:rPr>
        <w:t>chica</w:t>
      </w:r>
      <w:r w:rsidRPr="00DD2042">
        <w:rPr>
          <w:rFonts w:ascii="Verdana" w:hAnsi="Verdana"/>
          <w:color w:val="000000"/>
          <w:sz w:val="20"/>
        </w:rPr>
        <w:t>, you ought to come up here at the shift change and see what kind of shit rolls over that picket line.”</w:t>
      </w:r>
    </w:p>
    <w:p w14:paraId="0D31DE6F" w14:textId="529D749C" w:rsidR="009733B8" w:rsidRPr="00DD2042" w:rsidRDefault="009733B8" w:rsidP="00DD2042">
      <w:pPr>
        <w:suppressAutoHyphens/>
        <w:spacing w:after="0" w:line="240" w:lineRule="auto"/>
        <w:ind w:firstLine="283"/>
        <w:jc w:val="both"/>
        <w:rPr>
          <w:rFonts w:ascii="Verdana" w:hAnsi="Verdana"/>
          <w:color w:val="000000"/>
          <w:sz w:val="20"/>
        </w:rPr>
      </w:pPr>
    </w:p>
    <w:p w14:paraId="4D2F1307"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Well, that shit I was talking about was their husbands, so up go the windows and off they fly. Vonda just about goes in the ditch trying to get that big car turned around.</w:t>
      </w:r>
    </w:p>
    <w:p w14:paraId="21F9D10E"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To tell you the truth I knew Vonda was engaged to get married to Tommy Jones, a scab. People said, Well, at least now Vonda will be just Vonda Jones. That name Fangham is </w:t>
      </w:r>
      <w:r w:rsidRPr="00DD2042">
        <w:rPr>
          <w:rStyle w:val="0Text"/>
          <w:rFonts w:ascii="Verdana" w:hAnsi="Verdana"/>
          <w:color w:val="000000"/>
          <w:sz w:val="20"/>
        </w:rPr>
        <w:t>feo</w:t>
      </w:r>
      <w:r w:rsidRPr="00DD2042">
        <w:rPr>
          <w:rFonts w:ascii="Verdana" w:hAnsi="Verdana"/>
          <w:color w:val="000000"/>
          <w:sz w:val="20"/>
        </w:rPr>
        <w:t>, and the family has this whole certain way of showing off. Her dad’s store, Fangham Drugs, has the biggest sign in town, as if he has to advertise. As if somebody would forget it was there and drive fifty-one miles over the mountains to Morse to go to another drugstore.</w:t>
      </w:r>
    </w:p>
    <w:p w14:paraId="07D5D3F1"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I couldn’t care less about Tommy and Vonda getting engaged, I was just hurt when he crossed the line. Tommy was a real good man, I used to think. He was not ashamed like most good-looking guys are to act decent every once in a while. Me and him started out on the same track crew and he saved my butt one time covering the extra weight for me when I sprang my wrist. And he never acted like I owed him for it. Some guys, they would try to put the moves on me out by the slag pile. Shit, that was hell. And then I would be downtown in the drugstore and Carol Finch or somebody would go </w:t>
      </w:r>
      <w:r w:rsidRPr="00DD2042">
        <w:rPr>
          <w:rStyle w:val="0Text"/>
          <w:rFonts w:ascii="Verdana" w:hAnsi="Verdana"/>
          <w:color w:val="000000"/>
          <w:sz w:val="20"/>
        </w:rPr>
        <w:t>huh-hmm</w:t>
      </w:r>
      <w:r w:rsidRPr="00DD2042">
        <w:rPr>
          <w:rFonts w:ascii="Verdana" w:hAnsi="Verdana"/>
          <w:color w:val="000000"/>
          <w:sz w:val="20"/>
        </w:rPr>
        <w:t>, clear her throat and roll her eyes, like, “Over here is what you want,” looking at the condoms. Just because I’m up there with their husbands all day I am supposed to be screwing around. In all that mud, just think about it, in our steel toe boots that weigh around ten pounds, and our hard hats. And then the guys gave me shit too when I started training as a crane operator, saying a woman don’t have no business taking up the good-paying jobs. You figure it out.</w:t>
      </w:r>
    </w:p>
    <w:p w14:paraId="31306D76"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Tommy was different. He was a lone ranger. He didn’t grow up here or have family, and in Bolton you can move in here and live for about fifty years and people still call you that fellow from El Paso, or wherever it was you come from. They say that’s why </w:t>
      </w:r>
      <w:bookmarkStart w:id="3" w:name="page232"/>
      <w:bookmarkEnd w:id="3"/>
      <w:r w:rsidRPr="00DD2042">
        <w:rPr>
          <w:rFonts w:ascii="Verdana" w:hAnsi="Verdana"/>
          <w:color w:val="000000"/>
          <w:sz w:val="20"/>
        </w:rPr>
        <w:t xml:space="preserve">he went </w:t>
      </w:r>
      <w:r w:rsidRPr="00DD2042">
        <w:rPr>
          <w:rFonts w:ascii="Verdana" w:hAnsi="Verdana"/>
          <w:color w:val="000000"/>
          <w:sz w:val="20"/>
        </w:rPr>
        <w:lastRenderedPageBreak/>
        <w:t>in, that he was afraid if he lost his job he would lose Vonda too. But we all had something to lose.</w:t>
      </w:r>
    </w:p>
    <w:p w14:paraId="29E42874" w14:textId="77777777" w:rsidR="009733B8" w:rsidRPr="00DD2042" w:rsidRDefault="009733B8" w:rsidP="00DD2042">
      <w:pPr>
        <w:suppressAutoHyphens/>
        <w:spacing w:after="0" w:line="240" w:lineRule="auto"/>
        <w:ind w:firstLine="283"/>
        <w:jc w:val="both"/>
        <w:rPr>
          <w:rFonts w:ascii="Verdana" w:hAnsi="Verdana"/>
          <w:color w:val="000000"/>
          <w:sz w:val="20"/>
        </w:rPr>
      </w:pPr>
    </w:p>
    <w:p w14:paraId="30F0A2CA"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That same day I come home and found Manuela and Tony in the closet. Like poor little kitties in there setting on the shoes. Tony was okay pretty much but Manuela was crying, screaming. I thought she would dig her eyes out.</w:t>
      </w:r>
    </w:p>
    <w:p w14:paraId="1AA1DF26"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Tony kept going, “They was up here looking for you!”</w:t>
      </w:r>
    </w:p>
    <w:p w14:paraId="4EFA7E62"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“Who was?” I asked him.</w:t>
      </w:r>
    </w:p>
    <w:p w14:paraId="7ACF5DAC"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“Scab men,” he said. “Clifford Owens and Mr. Alphonso and them police from out of town. The ones with the guns.”</w:t>
      </w:r>
    </w:p>
    <w:p w14:paraId="00499B28"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“The State Police?” I said. I couldn’t believe it. “The State Police was up here? What did they want?”</w:t>
      </w:r>
    </w:p>
    <w:p w14:paraId="22D1F0D3"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“They wanted to know where you was at.” Tony almost started to cry. “Mama, I didn’t tell them.”</w:t>
      </w:r>
    </w:p>
    <w:p w14:paraId="6B109755"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“He didn’t,” Manuela said.</w:t>
      </w:r>
    </w:p>
    <w:p w14:paraId="768A8772"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“Well, I was just up at the damn picket shack. Anybody could have found me if they wanted to.” I could have swore I saw Owens’s car go right by the picket shack, anyway.</w:t>
      </w:r>
    </w:p>
    <w:p w14:paraId="3B7B0C16"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“They kept on saying where was you at, and we didn’t tell them. We said you hadn’t done nothing.”</w:t>
      </w:r>
    </w:p>
    <w:p w14:paraId="7A8B8294"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“Well, you’re right, I haven’t done nothing. Why didn’t you go over to Uncle Manny’s? He’s supposed to be watching you guys.”</w:t>
      </w:r>
    </w:p>
    <w:p w14:paraId="551D58C2"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“We was scared to go outside!” Manuela screamed. She was jumping from one foot to the other and hugging herself. “They said they’d get us!”</w:t>
      </w:r>
    </w:p>
    <w:p w14:paraId="61E2E104"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“Tony, did they say that? Did they threaten you?”</w:t>
      </w:r>
    </w:p>
    <w:p w14:paraId="57DF4EC9"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“They said stay away from the picket rallies,” Tony said. “The one with the gun said he seen us and took all our pitchers. He said, your mama’s got too big a mouth for her own good.”</w:t>
      </w:r>
    </w:p>
    <w:p w14:paraId="2CDE6A49"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At the last picket rally I was up on Lalo Ruiz’s shoulders with a bull horn. I’ve had almost every office in my local, and </w:t>
      </w:r>
      <w:bookmarkStart w:id="4" w:name="page233"/>
      <w:bookmarkEnd w:id="4"/>
      <w:r w:rsidRPr="00DD2042">
        <w:rPr>
          <w:rFonts w:ascii="Verdana" w:hAnsi="Verdana"/>
          <w:color w:val="000000"/>
          <w:sz w:val="20"/>
        </w:rPr>
        <w:t>sergeant-at-arms twice because the guys say I have no toleration for BS. They got one of those big old trophies down at the union hall that says on it “</w:t>
      </w:r>
      <w:r w:rsidRPr="00DD2042">
        <w:rPr>
          <w:rStyle w:val="1Text"/>
          <w:rFonts w:ascii="Verdana" w:hAnsi="Verdana"/>
          <w:color w:val="000000"/>
          <w:sz w:val="20"/>
        </w:rPr>
        <w:t>MEN OF COPPER</w:t>
      </w:r>
      <w:r w:rsidRPr="00DD2042">
        <w:rPr>
          <w:rFonts w:ascii="Verdana" w:hAnsi="Verdana"/>
          <w:color w:val="000000"/>
          <w:sz w:val="20"/>
        </w:rPr>
        <w:t xml:space="preserve">,” and one time Lalo says, “Vicki ain’t no Man of Copper, she’s a damn stick of </w:t>
      </w:r>
      <w:r w:rsidRPr="00DD2042">
        <w:rPr>
          <w:rStyle w:val="0Text"/>
          <w:rFonts w:ascii="Verdana" w:hAnsi="Verdana"/>
          <w:color w:val="000000"/>
          <w:sz w:val="20"/>
        </w:rPr>
        <w:t>mesquite</w:t>
      </w:r>
      <w:r w:rsidRPr="00DD2042">
        <w:rPr>
          <w:rFonts w:ascii="Verdana" w:hAnsi="Verdana"/>
          <w:color w:val="000000"/>
          <w:sz w:val="20"/>
        </w:rPr>
        <w:t>. She might break but she sure as hell won’t bend.”</w:t>
      </w:r>
    </w:p>
    <w:p w14:paraId="6BA03042"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Well, I want my kids to know what this is about. When school starts, if some kid makes fun of their last-year’s blue jeans and calls them trash I want them to hold their heads up. I take them to picket rallies so they’ll know that. No law says you can’t set up on nobody with a bull horn. They might have took my picture, though. I wouldn’t be surprised.</w:t>
      </w:r>
    </w:p>
    <w:p w14:paraId="7B684796"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“All I ever done was defend my union,” I told the kids. “Even cops have to follow the laws, and it isn’t no crime to defend your union. Your grandpapa done it and his papa and now me.”</w:t>
      </w:r>
    </w:p>
    <w:p w14:paraId="6A8F502F"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Well, my grandpapa one time got put on a railroad car like a cow, for being a Wobbly and a Mexican. My kids have heard that story a million times. He got dumped out in the desert someplace with no water or even a cloth for his head, and it took him two months to get back. All that time my granny and Tía Sonia thought he was dead.</w:t>
      </w:r>
    </w:p>
    <w:p w14:paraId="1703FD4F"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 hugged Tony and Manuela and then we went and locked the door. I had to pull up on it while they jimmied the latch because that damn door had not been locked one time in seven years.</w:t>
      </w:r>
    </w:p>
    <w:p w14:paraId="0F197833" w14:textId="77777777" w:rsidR="009733B8" w:rsidRPr="00DD2042" w:rsidRDefault="009733B8" w:rsidP="00DD2042">
      <w:pPr>
        <w:suppressAutoHyphens/>
        <w:spacing w:after="0" w:line="240" w:lineRule="auto"/>
        <w:ind w:firstLine="283"/>
        <w:jc w:val="both"/>
        <w:rPr>
          <w:rFonts w:ascii="Verdana" w:hAnsi="Verdana"/>
          <w:color w:val="000000"/>
          <w:sz w:val="20"/>
        </w:rPr>
      </w:pPr>
    </w:p>
    <w:p w14:paraId="5F24EE5A"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What we thought about when we wanted to feel better was: What a God-awful mess they got up there in the mine. Most of those scabs was out-of-towners and didn’t have no idea what end of the gun to shoot. I heard it took them about one month to figure out how to start the equipment. Before the walkout there was some parts switched around between my crane and a locomotive, but we didn’t have to do that because the scabs tied up </w:t>
      </w:r>
      <w:bookmarkStart w:id="5" w:name="page234"/>
      <w:bookmarkEnd w:id="5"/>
      <w:r w:rsidRPr="00DD2042">
        <w:rPr>
          <w:rFonts w:ascii="Verdana" w:hAnsi="Verdana"/>
          <w:color w:val="000000"/>
          <w:sz w:val="20"/>
        </w:rPr>
        <w:t>the cat’s back legs all by theirselves. Laying pieces of track backwards, running the conveyors too fast, I hate to think what else.</w:t>
      </w:r>
    </w:p>
    <w:p w14:paraId="26D8EAE2"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We even heard that one foreman, Willie Bunford, quit because of all the jackasses on the machinery, that he feared for his life. Willie Bunford used to be my foreman. He made fun of how I said his name, “Wee-lee!” so I called him Mr. Bunford. So I have an accent, so what. When I was first starting on the crane he said, “You aren’t going to get </w:t>
      </w:r>
      <w:r w:rsidRPr="00DD2042">
        <w:rPr>
          <w:rFonts w:ascii="Verdana" w:hAnsi="Verdana"/>
          <w:color w:val="000000"/>
          <w:sz w:val="20"/>
        </w:rPr>
        <w:lastRenderedPageBreak/>
        <w:t>PG now, are you, Miss Morales, after I wasted four weeks training you as an operator? I know how you Mexican gals love to have babies.” I said, “Mr. Bunford, as far as this job goes you can consider me a man.” So I had to stick to that. I couldn’t call up and say I’m staying in bed today because of my monthly. Then what does he do but lay off two weeks with so-call whiplash from a car accident on Top Street when I saw the whole story: Winnie Hask backing into his car in front of the Big Dipper and him not in it. If a man can get whiplash from his car getting bashed in while he is drinking beer across the street, well, that’s a new one.</w:t>
      </w:r>
    </w:p>
    <w:p w14:paraId="6AB7A110"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So I didn’t cry for no Willie Bunford. At least he had the sense to get out of there. None of those scabs knew how to run the oxygen machine, so we were waiting for the whole damn place to blow up. I said to the guys, Let’s go sit on Bolt Mountain with some beer and watch the fireworks.</w:t>
      </w:r>
    </w:p>
    <w:p w14:paraId="21AACF29" w14:textId="77777777" w:rsidR="009733B8" w:rsidRPr="00DD2042" w:rsidRDefault="009733B8" w:rsidP="00DD2042">
      <w:pPr>
        <w:suppressAutoHyphens/>
        <w:spacing w:after="0" w:line="240" w:lineRule="auto"/>
        <w:ind w:firstLine="283"/>
        <w:jc w:val="both"/>
        <w:rPr>
          <w:rFonts w:ascii="Verdana" w:hAnsi="Verdana"/>
          <w:color w:val="000000"/>
          <w:sz w:val="20"/>
        </w:rPr>
      </w:pPr>
    </w:p>
    <w:p w14:paraId="48DE8DA4" w14:textId="77777777" w:rsidR="00DD2042"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The first eviction I heard about was the Frank Mickliffs, up the street from me, and then Joe Gomez on Alameda. Ellington wanted to clear out some company houses for the new hires, but how they decided who to throw out we didn’t know. Then Janie Marley found out from her friend that babysits for the sister-in-law of a scab that company men were driving scab wives around town letting them pick out whatever house they wanted. Like they’re going shopping and we’re the peaches getting squeezed.</w:t>
      </w:r>
    </w:p>
    <w:p w14:paraId="3BB321FD" w14:textId="01B6476B" w:rsidR="009733B8" w:rsidRPr="00DD2042" w:rsidRDefault="009733B8" w:rsidP="00DD2042">
      <w:pPr>
        <w:suppressAutoHyphens/>
        <w:spacing w:after="0" w:line="240" w:lineRule="auto"/>
        <w:ind w:firstLine="283"/>
        <w:jc w:val="both"/>
        <w:rPr>
          <w:rFonts w:ascii="Verdana" w:hAnsi="Verdana"/>
          <w:color w:val="000000"/>
          <w:sz w:val="20"/>
        </w:rPr>
      </w:pPr>
    </w:p>
    <w:p w14:paraId="622BC4F2"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Friday of that same week I was out on my front porch thinking about a cold beer, just thinking, though, because of no cash, and here come an Ellington car. They slowed way, way down when they went by, then on up Church Street going about fifteen and then they come back. It was Vonda in there. She nodded her head at my house and the guy put something down on paper. They made a damn picture show out of it.</w:t>
      </w:r>
    </w:p>
    <w:p w14:paraId="442F502E"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Oh, I was furious. I have been living in that house almost the whole time I worked for Ellington and it’s all the home my kids ever had. It’s a real good house. It’s yellow. I have a big front porch where you can see just about everything, all of Bolton, and a railing so the kids won’t fall over in the gulch, and a big yard. I keep it up nice, and my brother Manny being right next door helps out. I have this mother duck with her babies all lined up that the kids bought me at Fangham’s for Mother’s Day, and I planted marigolds in a circle around them. No way on this earth was I turning my house over to a scab.</w:t>
      </w:r>
    </w:p>
    <w:p w14:paraId="6623CD80"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The first thing I did was march over to Manny’s house and knock on the door and walk in. “Manny,” I say to him, “I don’t want you mowing my yard anymore unless you feel like doing a favor for Miss Vonda.” Manny is just pulling the pop top off a Coke and his mouth goes open at the same time; he just stares.</w:t>
      </w:r>
    </w:p>
    <w:p w14:paraId="068F8AB5"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“Oh, no,” he says.</w:t>
      </w:r>
    </w:p>
    <w:p w14:paraId="4BC9081C"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“Oh, yes.”</w:t>
      </w:r>
    </w:p>
    <w:p w14:paraId="3DFB5C92" w14:textId="77777777" w:rsidR="00DD2042"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 went back over to my yard and Manny come hopping out putting on his shoes, to see what I’m going to do, I guess. He’s my little brother but Mama always says “</w:t>
      </w:r>
      <w:r w:rsidRPr="00DD2042">
        <w:rPr>
          <w:rStyle w:val="0Text"/>
          <w:rFonts w:ascii="Verdana" w:hAnsi="Verdana"/>
          <w:color w:val="000000"/>
          <w:sz w:val="20"/>
        </w:rPr>
        <w:t>Madre Santa</w:t>
      </w:r>
      <w:r w:rsidRPr="00DD2042">
        <w:rPr>
          <w:rFonts w:ascii="Verdana" w:hAnsi="Verdana"/>
          <w:color w:val="000000"/>
          <w:sz w:val="20"/>
        </w:rPr>
        <w:t>, Manuel, keep an eye on Vicki!” Well, what I was going to do was my own damn business. I pulled up the ducks, they have those metal things that poke in the ground, and then I pulled up the marigolds and threw them out on the sidewalk. If I had to get the neighbor kids to help make my house the ugliest one, I was ready to do it.</w:t>
      </w:r>
    </w:p>
    <w:p w14:paraId="5EFEE3A5" w14:textId="1CECA825" w:rsidR="009733B8" w:rsidRPr="00DD2042" w:rsidRDefault="009733B8" w:rsidP="00DD2042">
      <w:pPr>
        <w:suppressAutoHyphens/>
        <w:spacing w:after="0" w:line="240" w:lineRule="auto"/>
        <w:ind w:firstLine="283"/>
        <w:jc w:val="both"/>
        <w:rPr>
          <w:rFonts w:ascii="Verdana" w:hAnsi="Verdana"/>
          <w:color w:val="000000"/>
          <w:sz w:val="20"/>
        </w:rPr>
      </w:pPr>
    </w:p>
    <w:p w14:paraId="737010EC"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Well. The next morning I was standing in the kitchen drinking coffee, and Manny come through the door with this funny look on his face and says, “The tooth fairy has been to see you.”</w:t>
      </w:r>
    </w:p>
    <w:p w14:paraId="2D4621BA"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What in the world. I ran outside and there was </w:t>
      </w:r>
      <w:r w:rsidRPr="00DD2042">
        <w:rPr>
          <w:rStyle w:val="0Text"/>
          <w:rFonts w:ascii="Verdana" w:hAnsi="Verdana"/>
          <w:color w:val="000000"/>
          <w:sz w:val="20"/>
        </w:rPr>
        <w:t>pink</w:t>
      </w:r>
      <w:r w:rsidRPr="00DD2042">
        <w:rPr>
          <w:rFonts w:ascii="Verdana" w:hAnsi="Verdana"/>
          <w:color w:val="000000"/>
          <w:sz w:val="20"/>
        </w:rPr>
        <w:t xml:space="preserve"> petunias planted right in the circle where I already pulled up the marigolds. To think Vonda could sneak into my yard like a common thief and do a thing like that.</w:t>
      </w:r>
    </w:p>
    <w:p w14:paraId="768896F0"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“Get the kids,” I said. I went out and started pulling out petunias. I hate pink. And I hate how they smelled, they had these sticky roots. Manny woke up the kids and they come out and helped.</w:t>
      </w:r>
    </w:p>
    <w:p w14:paraId="71136221"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“This is fun, Mom,” Tony said. He wiped his cheek and a line of dirt ran across like a scar. They were in their pajamas.</w:t>
      </w:r>
    </w:p>
    <w:p w14:paraId="0FA89064"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“Son, we’re doing it for the union,” I said. We threw them out on the sidewalk with the marigolds, to dry up and die.</w:t>
      </w:r>
    </w:p>
    <w:p w14:paraId="50B7FE4E"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lastRenderedPageBreak/>
        <w:t>After that I was scared to look out the window in the morning. God knows what Vonda might put in my yard, more flowers or one of those ugly pink flamingos they sell at Fangham’s yard and garden department. I wouldn’t put nothing past Vonda.</w:t>
      </w:r>
    </w:p>
    <w:p w14:paraId="3DA3D618" w14:textId="77777777" w:rsidR="009733B8" w:rsidRPr="00DD2042" w:rsidRDefault="009733B8" w:rsidP="00DD2042">
      <w:pPr>
        <w:suppressAutoHyphens/>
        <w:spacing w:after="0" w:line="240" w:lineRule="auto"/>
        <w:ind w:firstLine="283"/>
        <w:jc w:val="both"/>
        <w:rPr>
          <w:rFonts w:ascii="Verdana" w:hAnsi="Verdana"/>
          <w:color w:val="000000"/>
          <w:sz w:val="20"/>
        </w:rPr>
      </w:pPr>
    </w:p>
    <w:p w14:paraId="515935CD"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Whatever happened, we thought when the strike was over we would have our jobs. You could put up with high water and heck, thinking of that. It’s like having a baby, you just grit your teeth and keep your eyes on the prize. But then Ellington started sending out termination notices saying, You will have no job to come back to whatsoever. They would fire you for any excuse, mainly strike-related misconduct, which means nothing, you looked cross-eyed at a policeman or whatever. People got scared.</w:t>
      </w:r>
    </w:p>
    <w:p w14:paraId="6671E691"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The national office of the union was no help; they said, To hell with it, boys, take the pay cut and go on back. I had a fit at the union meeting. I told them it’s not the pay cut, it’s what all else they would take if we give in. “Ellington would not have </w:t>
      </w:r>
      <w:bookmarkStart w:id="6" w:name="page237"/>
      <w:bookmarkEnd w:id="6"/>
      <w:r w:rsidRPr="00DD2042">
        <w:rPr>
          <w:rFonts w:ascii="Verdana" w:hAnsi="Verdana"/>
          <w:color w:val="000000"/>
          <w:sz w:val="20"/>
        </w:rPr>
        <w:t>hired me in two million years if it wasn’t for the union raising a rackus about all people are created equal,” I said. “Or half of you either because they don’t like cunts or coloreds.” I’m not that big of a person but I was standing up in front, and when I cussed, they shut up. “If my papa had been a chickenshit like you guys, I would be down at the Frosty King tonight in a little short skirt,” I said. “You bunch of no-goods would be on welfare and your kids pushing drugs to pay the rent.” Some of the guys laughed, but some didn’t.</w:t>
      </w:r>
    </w:p>
    <w:p w14:paraId="3AA73480"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Men get pissed off in this certain way, though, where they have to tear something up. Lalo said, “Well, hell, let’s drive a truck over the plant gate and shut the damn mine down.” And there they go, off and running, making plans to do it. Corvallis had a baseball cap on backwards and was sitting back with his arms crossed like, Honey, don’t look at me. I could have killed him.</w:t>
      </w:r>
    </w:p>
    <w:p w14:paraId="3B95D496"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“Great, you guys, you do something cute like that and we’re dead ducks,” I said. “We don’t have to do but one thing, wait it out.”</w:t>
      </w:r>
    </w:p>
    <w:p w14:paraId="7E096045"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“Till when?” Lalo wanted to know. “Till hell freezes?” He is kind of a short guy with about twelve tattoos on each arm.</w:t>
      </w:r>
    </w:p>
    <w:p w14:paraId="48BF38D8"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“Till they get fed up with the scabs pissing around and want to get the mine running. If it comes down to busting heads, no way. Do you hear me? They’ll have the National Guards in here.”</w:t>
      </w:r>
    </w:p>
    <w:p w14:paraId="6AF48105"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 knew I was right. The Boots in this town, the cops, they’re on Ellington payroll. I’ve seen strikes before. When I was ten years old I saw a cop get a Mexican man down on the ground and kick his face till blood ran out of his ear. You would think I was the only one in that room that was born and raised in Bolton.</w:t>
      </w:r>
    </w:p>
    <w:p w14:paraId="410692C1" w14:textId="77777777" w:rsidR="009733B8" w:rsidRPr="00DD2042" w:rsidRDefault="009733B8" w:rsidP="00DD2042">
      <w:pPr>
        <w:suppressAutoHyphens/>
        <w:spacing w:after="0" w:line="240" w:lineRule="auto"/>
        <w:ind w:firstLine="283"/>
        <w:jc w:val="both"/>
        <w:rPr>
          <w:rFonts w:ascii="Verdana" w:hAnsi="Verdana"/>
          <w:color w:val="000000"/>
          <w:sz w:val="20"/>
        </w:rPr>
      </w:pPr>
    </w:p>
    <w:p w14:paraId="3438CC5B"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Ellington was trying to get back up to full production. They had them working twelve-hour shifts and seven-day weeks like </w:t>
      </w:r>
      <w:bookmarkStart w:id="7" w:name="page238"/>
      <w:bookmarkEnd w:id="7"/>
      <w:r w:rsidRPr="00DD2042">
        <w:rPr>
          <w:rFonts w:ascii="Verdana" w:hAnsi="Verdana"/>
          <w:color w:val="000000"/>
          <w:sz w:val="20"/>
        </w:rPr>
        <w:t>Abraham Lincoln had never freed the slaves. We started hearing about people getting hurt, but just rumors; it wasn’t going to run in the paper. Ellington owns the paper.</w:t>
      </w:r>
    </w:p>
    <w:p w14:paraId="02049B86"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The first I knew about it really was when Vonda come right to my house. I was running the vacuum cleaner and had the radio turned up all the way so I didn’t hear her drive up. I just heard a knock on the door, and when I opened it: Vonda. Her skin looked like a flour tortilla. “What in the world,” I said.</w:t>
      </w:r>
    </w:p>
    <w:p w14:paraId="05CF1CB4"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Her bracelets were going clack-clack-clack, she was shaking so hard. “I never thought I’d be coming to you,” she said, like I was Dear Abby. “But something’s happened to Tommy.”</w:t>
      </w:r>
    </w:p>
    <w:p w14:paraId="758CE1A2"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“Oh,” I said. I had heard some real awful things: that a guy was pulled into a smelter furnace, and another guy got his legs run over on the tracks. I could picture Tommy either way, no legs or burnt up. We stood there a long time. Vonda looked like she might pass out. “Okay, come in,” I told her. “Set down there and I’ll get you a drink of water. Water is all we got around here.” I stepped over the vacuum cleaner on the way to the kitchen. I wasn’t going to put it away.</w:t>
      </w:r>
    </w:p>
    <w:p w14:paraId="38B8F62F"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When I come back she was looking around the room all nervous, breathing like a bird. I turned down the radio.</w:t>
      </w:r>
    </w:p>
    <w:p w14:paraId="2AC93AD3"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“How are the kids?” she wanted to know, of all things.”</w:t>
      </w:r>
    </w:p>
    <w:p w14:paraId="04E26AA7"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“The kids are fine. Tell me what happened to Tommy.”</w:t>
      </w:r>
    </w:p>
    <w:p w14:paraId="7D222C68"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“Something serious to do with his foot, that’s all I know. Either cut off or half cut off, they won’t tell me.” She pulled this little hanky out of her purse and blew her nose. “They </w:t>
      </w:r>
      <w:r w:rsidRPr="00DD2042">
        <w:rPr>
          <w:rFonts w:ascii="Verdana" w:hAnsi="Verdana"/>
          <w:color w:val="000000"/>
          <w:sz w:val="20"/>
        </w:rPr>
        <w:lastRenderedPageBreak/>
        <w:t xml:space="preserve">sent him to Morse in the helicopter ambulance, but they won’t say what hospital because I’m not next of kin. He doesn’t have any next of kin here, I </w:t>
      </w:r>
      <w:r w:rsidRPr="00DD2042">
        <w:rPr>
          <w:rStyle w:val="0Text"/>
          <w:rFonts w:ascii="Verdana" w:hAnsi="Verdana"/>
          <w:color w:val="000000"/>
          <w:sz w:val="20"/>
        </w:rPr>
        <w:t>told</w:t>
      </w:r>
      <w:r w:rsidRPr="00DD2042">
        <w:rPr>
          <w:rFonts w:ascii="Verdana" w:hAnsi="Verdana"/>
          <w:color w:val="000000"/>
          <w:sz w:val="20"/>
        </w:rPr>
        <w:t xml:space="preserve"> them that. I informed them I was the fiancée.” She blew her nose again. “All they’ll tell me is they don’t want him in the Bolton hospital. I can’t understand why.”</w:t>
      </w:r>
    </w:p>
    <w:p w14:paraId="014D44CB" w14:textId="77777777" w:rsidR="00DD2042"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“Because they don’t want nobody to know about it,” I told her. “They’re covering up all the accidents.”</w:t>
      </w:r>
    </w:p>
    <w:p w14:paraId="7EF539E2" w14:textId="6F1B31AA" w:rsidR="009733B8" w:rsidRPr="00DD2042" w:rsidRDefault="009733B8" w:rsidP="00DD2042">
      <w:pPr>
        <w:suppressAutoHyphens/>
        <w:spacing w:after="0" w:line="240" w:lineRule="auto"/>
        <w:ind w:firstLine="283"/>
        <w:jc w:val="both"/>
        <w:rPr>
          <w:rFonts w:ascii="Verdana" w:hAnsi="Verdana"/>
          <w:color w:val="000000"/>
          <w:sz w:val="20"/>
        </w:rPr>
      </w:pPr>
    </w:p>
    <w:p w14:paraId="20BA85BE"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“Well, why would they want to do that?”</w:t>
      </w:r>
    </w:p>
    <w:p w14:paraId="2EA9A091"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“Vonda, excuse me please, but don’t be stupid. They want to do that so we won’t know how close we are to winning the strike.”</w:t>
      </w:r>
    </w:p>
    <w:p w14:paraId="3C81ACA6"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Vonda took a little sip of water. She had on a yellow sundress and her arms looked so skinny, like just bones with freckles. “Well, I know what you think of me,” she finally said, “but for Tommy’s sake maybe you can get the union to do something. Have an investigation so he’ll at least get his compensation pay. I know you have a lot of influence on the union.”</w:t>
      </w:r>
    </w:p>
    <w:p w14:paraId="55C92B34"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 don’t know if I do or not,” I told her. I puffed my breath out and leaned my head back on the sofa. I pulled the bandana off my head and rubbed my hair in a circle. It’s so easy to know what’s right and so hard to do it.</w:t>
      </w:r>
    </w:p>
    <w:p w14:paraId="218B4DFF"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“Vonda,” I said, “I thought a lot of Tommy before all this shit. He helped me one time when I needed it real bad.” She looked at me. She probably hated thinking of me and him being friends. “I’m sure Tommy knows he done the wrong thing,” I said. “But it gets me how you people treat us like kitchen trash and then come running to the union as soon as you need help.”</w:t>
      </w:r>
    </w:p>
    <w:p w14:paraId="783BFCE2"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She picked up her glass and brushed at the water on the coffee table. I forgot napkins. “Yes, I see that now, and I’ll try to make up for my mistake,” she said.</w:t>
      </w:r>
    </w:p>
    <w:p w14:paraId="306174B8"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Give me a break, Vonda, was what I was thinking. “Well, we’ll see,” I said. “There is a meeting coming up and I’ll see what I can do. If you show up on the picket line tomorrow.”</w:t>
      </w:r>
    </w:p>
    <w:p w14:paraId="25C7922F"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Vonda looked like she swallowed one of her ice cubes. She went over to the TV and picked up the kids’ pictures one at a time, Manuela then Tony. Put them back down. Went over to the </w:t>
      </w:r>
      <w:r w:rsidRPr="00DD2042">
        <w:rPr>
          <w:rStyle w:val="0Text"/>
          <w:rFonts w:ascii="Verdana" w:hAnsi="Verdana"/>
          <w:color w:val="000000"/>
          <w:sz w:val="20"/>
        </w:rPr>
        <w:t>armario</w:t>
      </w:r>
      <w:r w:rsidRPr="00DD2042">
        <w:rPr>
          <w:rFonts w:ascii="Verdana" w:hAnsi="Verdana"/>
          <w:color w:val="000000"/>
          <w:sz w:val="20"/>
        </w:rPr>
        <w:t xml:space="preserve"> built by my grandpapa.</w:t>
      </w:r>
    </w:p>
    <w:p w14:paraId="743FD8A8"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“What a nice little statue,” she said.</w:t>
      </w:r>
    </w:p>
    <w:p w14:paraId="2A7AA2F0" w14:textId="77777777" w:rsidR="00DD2042"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“That’s St. Joseph. Saint of people that work with their hands.”</w:t>
      </w:r>
    </w:p>
    <w:p w14:paraId="324F0B26" w14:textId="0C54C0F1" w:rsidR="009733B8" w:rsidRPr="00DD2042" w:rsidRDefault="009733B8" w:rsidP="00DD2042">
      <w:pPr>
        <w:suppressAutoHyphens/>
        <w:spacing w:after="0" w:line="240" w:lineRule="auto"/>
        <w:ind w:firstLine="283"/>
        <w:jc w:val="both"/>
        <w:rPr>
          <w:rFonts w:ascii="Verdana" w:hAnsi="Verdana"/>
          <w:color w:val="000000"/>
          <w:sz w:val="20"/>
        </w:rPr>
      </w:pPr>
    </w:p>
    <w:p w14:paraId="1D6B89D2"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She turned around and looked at me. “I’m sorry about the house. I won’t take your house. It wouldn’t be right.”</w:t>
      </w:r>
    </w:p>
    <w:p w14:paraId="41930F09"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“I’m glad you feel that way, because I wasn’t moving.”</w:t>
      </w:r>
    </w:p>
    <w:p w14:paraId="41B4ACA1"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“Oh,” she said.</w:t>
      </w:r>
    </w:p>
    <w:p w14:paraId="4B4F6698"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“Vonda, I can remember when me and you were little girls and your daddy was already running the drugstore. You used to set up on a stool behind the counter and run the soda-water machine. You had a charm bracelet with everything in the world on it, poodle dogs and hearts and a real little pill box that opened.”</w:t>
      </w:r>
    </w:p>
    <w:p w14:paraId="401FA159"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Vonda smiled. “I don’t have the foggiest idea what ever happened to that bracelet. Would you like it for your girl?”</w:t>
      </w:r>
    </w:p>
    <w:p w14:paraId="187D9BCA"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 stared at her. “But you don’t remember me, do you?”</w:t>
      </w:r>
    </w:p>
    <w:p w14:paraId="25CE60A9"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“Well, I remember a whole lot of people coming in the store. You in particular, I guess not.”</w:t>
      </w:r>
    </w:p>
    <w:p w14:paraId="795F09C9"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“I guess not,” I said. “People my color was not allowed to go in there and set at the soda fountain. We had to get paper cups and take our drinks outside. Remember that? I used to think and </w:t>
      </w:r>
      <w:r w:rsidRPr="00DD2042">
        <w:rPr>
          <w:rStyle w:val="0Text"/>
          <w:rFonts w:ascii="Verdana" w:hAnsi="Verdana"/>
          <w:color w:val="000000"/>
          <w:sz w:val="20"/>
        </w:rPr>
        <w:t>think</w:t>
      </w:r>
      <w:r w:rsidRPr="00DD2042">
        <w:rPr>
          <w:rFonts w:ascii="Verdana" w:hAnsi="Verdana"/>
          <w:color w:val="000000"/>
          <w:sz w:val="20"/>
        </w:rPr>
        <w:t xml:space="preserve"> about why that was. I thought our germs must be so nasty they wouldn’t wash off the glasses.”</w:t>
      </w:r>
    </w:p>
    <w:p w14:paraId="4E074E6B"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“Well, things have changed, haven’t they?” Vonda said.</w:t>
      </w:r>
    </w:p>
    <w:p w14:paraId="09583604"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“Yeah.” I put my feet up on the coffee table. It’s my damn table. “Things changed because the UTU and the Machinists and my papa’s union the Boilermakers took this whole fucking company town to court in 1973, that’s why. This house right here was for whites only. And if there wasn’t no union forcing Ellington to abide by the law, it still would be.”</w:t>
      </w:r>
    </w:p>
    <w:p w14:paraId="181CF473"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She was kind of looking out the window. She probably was thinking about what she was going to cook for supper.</w:t>
      </w:r>
    </w:p>
    <w:p w14:paraId="29DA8DB6"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lastRenderedPageBreak/>
        <w:t>“You think it wouldn’t? You think Ellington would build a nice house for everybody if they could still put half of us in those falling-down shacks down by the river like I grew up in?”</w:t>
      </w:r>
    </w:p>
    <w:p w14:paraId="407B3FDB"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“Well, you’ve been very kind to hear me out,” she said. “I’ll </w:t>
      </w:r>
      <w:bookmarkStart w:id="8" w:name="page241"/>
      <w:bookmarkEnd w:id="8"/>
      <w:r w:rsidRPr="00DD2042">
        <w:rPr>
          <w:rFonts w:ascii="Verdana" w:hAnsi="Verdana"/>
          <w:color w:val="000000"/>
          <w:sz w:val="20"/>
        </w:rPr>
        <w:t>do what you want, tomorrow. Right now I’d better be on my way.”</w:t>
      </w:r>
    </w:p>
    <w:p w14:paraId="534D8C00"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 went out on the porch and watched her go down the sidewalk—click click, on her little spike heels. Her ankles wobbled.</w:t>
      </w:r>
    </w:p>
    <w:p w14:paraId="6100B4DD"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“Vonda,” I yelled out after her, “don’t wear high heels on the line tomorrow. For safety’s sake.”</w:t>
      </w:r>
    </w:p>
    <w:p w14:paraId="73276C75"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She never turned around.</w:t>
      </w:r>
    </w:p>
    <w:p w14:paraId="4A78AD1A" w14:textId="77777777" w:rsidR="009733B8" w:rsidRPr="00DD2042" w:rsidRDefault="009733B8" w:rsidP="00DD2042">
      <w:pPr>
        <w:suppressAutoHyphens/>
        <w:spacing w:after="0" w:line="240" w:lineRule="auto"/>
        <w:ind w:firstLine="283"/>
        <w:jc w:val="both"/>
        <w:rPr>
          <w:rFonts w:ascii="Verdana" w:hAnsi="Verdana"/>
          <w:color w:val="000000"/>
          <w:sz w:val="20"/>
        </w:rPr>
      </w:pPr>
    </w:p>
    <w:p w14:paraId="1295AE2B"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Next day the guys were making bets on Vonda showing up or not. The odds were not real good in her favor. I had to laugh, but myself I really thought she would. It was a huge picket line for the morning shift change. The Women’s Auxiliary thought it would boost up the morale, which needed a kick in the butt or somebody would be busting down the plant gate. Corvallis told me that some guys had a meeting after the real meeting and planned it out. But I knew that if I kept showing up at the union meetings and standing on the table and jumping and hollering, they wouldn’t do it. Sometimes guys will listen to a woman.</w:t>
      </w:r>
    </w:p>
    <w:p w14:paraId="1347546E"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The sun was just coming up over the canyon and already it was a hot day. Cicada bugs buzzing in the </w:t>
      </w:r>
      <w:r w:rsidRPr="00DD2042">
        <w:rPr>
          <w:rStyle w:val="0Text"/>
          <w:rFonts w:ascii="Verdana" w:hAnsi="Verdana"/>
          <w:color w:val="000000"/>
          <w:sz w:val="20"/>
        </w:rPr>
        <w:t>paloverdes</w:t>
      </w:r>
      <w:r w:rsidRPr="00DD2042">
        <w:rPr>
          <w:rFonts w:ascii="Verdana" w:hAnsi="Verdana"/>
          <w:color w:val="000000"/>
          <w:sz w:val="20"/>
        </w:rPr>
        <w:t xml:space="preserve"> like damn rattlesnakes. Me and Janie Marley were talking about our kids; she has a boy one size down from Tony and we trade clothes around. All of a sudden Janie grabs my elbow and says, “Look who’s here.” It was Vonda getting out of the Lincoln. Not in high heels either. She had on a tennis outfit and plastic sunglasses and a baseball bat slung over her shoulder. She stopped a little ways from the line and was looking around, waiting for the Virgin Mary to come down, I guess, and save her. Nobody was collecting any bets.</w:t>
      </w:r>
    </w:p>
    <w:p w14:paraId="79D1AE62" w14:textId="77777777" w:rsidR="00DD2042"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“Come on, Vonda,” I said. I took her by the arm and stood her between me and Janie. “I’m glad you made it.” But she wasn’t talking, just looking around a lot.</w:t>
      </w:r>
    </w:p>
    <w:p w14:paraId="4548B83C" w14:textId="3DC997CF" w:rsidR="009733B8" w:rsidRPr="00DD2042" w:rsidRDefault="009733B8" w:rsidP="00DD2042">
      <w:pPr>
        <w:suppressAutoHyphens/>
        <w:spacing w:after="0" w:line="240" w:lineRule="auto"/>
        <w:ind w:firstLine="283"/>
        <w:jc w:val="both"/>
        <w:rPr>
          <w:rFonts w:ascii="Verdana" w:hAnsi="Verdana"/>
          <w:color w:val="000000"/>
          <w:sz w:val="20"/>
        </w:rPr>
      </w:pPr>
    </w:p>
    <w:p w14:paraId="11D0A90C"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After a while I said, “We’re not supposed to have bats up here. I know a guy that got his termination papers for carrying a crescent wrench in his back pocket. He had forgot it was even in there.” I looked at Vonda to see if she was paying attention. “It was Rusty Cochran,” I said, “you know him. He’s up at your dad’s every other day for a prescription. They had that baby with the hole in his heart.”</w:t>
      </w:r>
    </w:p>
    <w:p w14:paraId="0CF1DD45"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But Vonda held on to the bat like it was the last man in the world and she got him. “I’m only doing this for Tommy,” she says.</w:t>
      </w:r>
    </w:p>
    <w:p w14:paraId="35C2647A"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“Well, so what,” I said. “I’m doing it for my kids. So they can eat.”</w:t>
      </w:r>
    </w:p>
    <w:p w14:paraId="7D956FF0"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She kept squinting her eyes down the highway.</w:t>
      </w:r>
    </w:p>
    <w:p w14:paraId="68F43F4C"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A bunch of people started yelling. “Here come the ladies!” Some of the women from the Auxiliary were even saying it. And here come trouble. They were in Doreen’s car, waving signs out the windows: “We Support Our Working Men” and other shit not worth repeating. Doreen was driving. She jerked right dead to a stop, right in front of us. She looked at Vonda and you would think she had broke both her hinges the way her mouth was hanging open, and Vonda looked back at Doreen, and the rest of us couldn’t wait to see what was next.</w:t>
      </w:r>
    </w:p>
    <w:p w14:paraId="7D2D4336"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Doreen took a U-turn and almost ran over Cecil Smoot, and they beat it back to town like bats out of hell. Ten minutes later here come her car back up the hill again. Only this time her husband Milton was driving, and three other men from Saint’s Grace was all in there besides Doreen. Two of them are cops.</w:t>
      </w:r>
    </w:p>
    <w:p w14:paraId="55883ECA" w14:textId="77777777" w:rsidR="00DD2042"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 don’t know what they’re up to but we don’t need you getting in trouble,” I told Vonda. I took the bat away from her and put it over my shoulder. She looked real white, and I patted her arm and said, “Don’t worry.” I can’t believe I did that, now. Looking back.</w:t>
      </w:r>
    </w:p>
    <w:p w14:paraId="43A4DB96" w14:textId="7C1BE760" w:rsidR="009733B8" w:rsidRPr="00DD2042" w:rsidRDefault="009733B8" w:rsidP="00DD2042">
      <w:pPr>
        <w:suppressAutoHyphens/>
        <w:spacing w:after="0" w:line="240" w:lineRule="auto"/>
        <w:ind w:firstLine="283"/>
        <w:jc w:val="both"/>
        <w:rPr>
          <w:rFonts w:ascii="Verdana" w:hAnsi="Verdana"/>
          <w:color w:val="000000"/>
          <w:sz w:val="20"/>
        </w:rPr>
      </w:pPr>
    </w:p>
    <w:p w14:paraId="2688D3AC"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They pulled up in front of us again but they didn’t get out, just all five of them stared and then they drove off, like whatever they come for they got.</w:t>
      </w:r>
    </w:p>
    <w:p w14:paraId="6A2D4094" w14:textId="77777777" w:rsidR="009733B8" w:rsidRPr="00DD2042" w:rsidRDefault="009733B8" w:rsidP="00DD2042">
      <w:pPr>
        <w:suppressAutoHyphens/>
        <w:spacing w:after="0" w:line="240" w:lineRule="auto"/>
        <w:ind w:firstLine="283"/>
        <w:jc w:val="both"/>
        <w:rPr>
          <w:rFonts w:ascii="Verdana" w:hAnsi="Verdana"/>
          <w:color w:val="000000"/>
          <w:sz w:val="20"/>
        </w:rPr>
      </w:pPr>
    </w:p>
    <w:p w14:paraId="65135876"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lastRenderedPageBreak/>
        <w:t>That was yesterday. Last night I was washing the dishes and somebody come to the house. The kids were watching TV. I heard Tony slide the dead bolt over and then he yelled, “Mom, it’s the Boot.”</w:t>
      </w:r>
    </w:p>
    <w:p w14:paraId="323599E2"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Before I can even put down a plate and get into the living room Larry Trevizo has pushed right by him into the house. I come out wiping my hands and see him there holding up his badge.</w:t>
      </w:r>
    </w:p>
    <w:p w14:paraId="4D5D45F9"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 xml:space="preserve">“Chief of Police, ma’am,” he says, just like that, like I don’t know who the hell he is. Like we didn’t go through every grade of school together and go see </w:t>
      </w:r>
      <w:r w:rsidRPr="00DD2042">
        <w:rPr>
          <w:rStyle w:val="0Text"/>
          <w:rFonts w:ascii="Verdana" w:hAnsi="Verdana"/>
          <w:color w:val="000000"/>
          <w:sz w:val="20"/>
        </w:rPr>
        <w:t>Suddenly Last Summer</w:t>
      </w:r>
      <w:r w:rsidRPr="00DD2042">
        <w:rPr>
          <w:rFonts w:ascii="Verdana" w:hAnsi="Verdana"/>
          <w:color w:val="000000"/>
          <w:sz w:val="20"/>
        </w:rPr>
        <w:t xml:space="preserve"> one time in high school.</w:t>
      </w:r>
    </w:p>
    <w:p w14:paraId="0E523741"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He says, “Mrs. Morales, I’m serving you with injunction papers.”</w:t>
      </w:r>
    </w:p>
    <w:p w14:paraId="031E6B45"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“Oh, is that a fact,” I say. “And may I ask what for?”</w:t>
      </w:r>
    </w:p>
    <w:p w14:paraId="4105E173"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Tony already turned off the TV and is standing by me with his arms crossed, the meanest-looking damn eleven-year-old you ever hope to see in your life. All I can think of is the guys in the meeting, how they get so they just want to bust something in.</w:t>
      </w:r>
    </w:p>
    <w:p w14:paraId="19A6D924"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“Yes you may ask what for,” Larry says, and starts to read, not looking any of us in the eye: “For being a danger to the public. Inciting a riot. Strike-related misconduct.” And then real low he says something about Vonda Fangham and a baseball bat.</w:t>
      </w:r>
    </w:p>
    <w:p w14:paraId="30E4F4D3"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“What was that last thing?”</w:t>
      </w:r>
    </w:p>
    <w:p w14:paraId="5A9105B6"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He clears his throat. “And for kidnapping Vonda Fangham and threatening her with a baseball bat. We got the affidavits.”</w:t>
      </w:r>
    </w:p>
    <w:p w14:paraId="089506C4"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t>
      </w:r>
      <w:r w:rsidRPr="00DD2042">
        <w:rPr>
          <w:rStyle w:val="0Text"/>
          <w:rFonts w:ascii="Verdana" w:hAnsi="Verdana"/>
          <w:color w:val="000000"/>
          <w:sz w:val="20"/>
        </w:rPr>
        <w:t>Pa’fuera</w:t>
      </w:r>
      <w:r w:rsidRPr="00DD2042">
        <w:rPr>
          <w:rFonts w:ascii="Verdana" w:hAnsi="Verdana"/>
          <w:color w:val="000000"/>
          <w:sz w:val="20"/>
        </w:rPr>
        <w:t xml:space="preserve">!” I tell Larry Trevizo. I ordered him out of my house </w:t>
      </w:r>
      <w:bookmarkStart w:id="9" w:name="page244"/>
      <w:bookmarkEnd w:id="9"/>
      <w:r w:rsidRPr="00DD2042">
        <w:rPr>
          <w:rFonts w:ascii="Verdana" w:hAnsi="Verdana"/>
          <w:color w:val="000000"/>
          <w:sz w:val="20"/>
        </w:rPr>
        <w:t>right then, told him if he wanted to see somebody get hurt with a baseball bat he could hang around my living room and find out. I trusted myself but not Tony. Larry got out of there.</w:t>
      </w:r>
    </w:p>
    <w:p w14:paraId="5831330A"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The injunction papers said I was not to be in any public gathering of more than five people or I would be arrested. And what do you know, a squad of Boots was already lined up by the picket shack at the crack of dawn this morning with their hands on their sticks, just waiting. They knew I would be up there, I see that. They knew I would do just exactly all the right things. Like the guys say, Vicki might break but she don’t bend.</w:t>
      </w:r>
    </w:p>
    <w:p w14:paraId="727FFC6B"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They cuffed me and took me up to the jailhouse, which is in back of the Ellington main office, and took off my belt and my earrings so I wouldn’t kill myself or escape. “With an earring?” I said. I was laughing. I could see this old rotten building through the office window; it used to be something or other but now there’s chickens living in it. You could dig out of there with an earring, for sure. I said, “What’s that over there, the Mexican jail? You better put me in there!”</w:t>
      </w:r>
    </w:p>
    <w:p w14:paraId="33038364"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 thought they would just book me and let me go like they did some other ones, before this. But no, I have to stay put. Five hundred thousand bond. I don’t think this whole town could come up with that, not if they signed over every pink, purple, and blue house in Bolton.</w:t>
      </w:r>
    </w:p>
    <w:p w14:paraId="28D46A2C"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It didn’t hit me till right then about the guys wanting to tear into the plant. What they might do.</w:t>
      </w:r>
    </w:p>
    <w:p w14:paraId="77F9E176"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“Look, I got to get out by tonight,” I told the cops. I don’t know their names, it was some State Police I have never seen, seem like they just come up out of nowhere. I was getting edgy. “I have a union meeting and it’s real important. Believe me, you don’t want me to miss it.”</w:t>
      </w:r>
    </w:p>
    <w:p w14:paraId="64511CC0" w14:textId="77777777" w:rsidR="00DD2042"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They smiled. And then I got that terrible feeling you get when you see somebody has been looking you in the eye and smiling and setting a trap, and there you are in it like a damn rat.</w:t>
      </w:r>
    </w:p>
    <w:p w14:paraId="12216D68" w14:textId="66DDC165" w:rsidR="009733B8" w:rsidRPr="00DD2042" w:rsidRDefault="009733B8" w:rsidP="00DD2042">
      <w:pPr>
        <w:suppressAutoHyphens/>
        <w:spacing w:after="0" w:line="240" w:lineRule="auto"/>
        <w:ind w:firstLine="283"/>
        <w:jc w:val="both"/>
        <w:rPr>
          <w:rFonts w:ascii="Verdana" w:hAnsi="Verdana"/>
          <w:color w:val="000000"/>
          <w:sz w:val="20"/>
        </w:rPr>
      </w:pPr>
    </w:p>
    <w:p w14:paraId="276EF4EA"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What is going to happen I don’t know. I’m keeping my ears open. I found out my kids are driving Manny to distraction—Tony told his social-studies class he would rather have a jailbird than a scab mom, and they sent him home with a note that he was causing a dangerous disturbance in class.</w:t>
      </w:r>
    </w:p>
    <w:p w14:paraId="66B68F72" w14:textId="77777777" w:rsidR="009733B8"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I also learned that Tommy Jones was not in any accident. He got called off his shift one day and was took to Morse in a helicopter with no explanation. They put him up at Howard Johnson’s over there for five days, his meals and everything, just told him not to call nobody, and today he’s back at work. They say he is all in one piece.</w:t>
      </w:r>
    </w:p>
    <w:p w14:paraId="5E9A9F35" w14:textId="04A9EB79" w:rsidR="007E78F4" w:rsidRPr="00DD2042" w:rsidRDefault="009733B8" w:rsidP="00DD2042">
      <w:pPr>
        <w:suppressAutoHyphens/>
        <w:spacing w:after="0" w:line="240" w:lineRule="auto"/>
        <w:ind w:firstLine="283"/>
        <w:jc w:val="both"/>
        <w:rPr>
          <w:rFonts w:ascii="Verdana" w:hAnsi="Verdana"/>
          <w:color w:val="000000"/>
          <w:sz w:val="20"/>
        </w:rPr>
      </w:pPr>
      <w:r w:rsidRPr="00DD2042">
        <w:rPr>
          <w:rFonts w:ascii="Verdana" w:hAnsi="Verdana"/>
          <w:color w:val="000000"/>
          <w:sz w:val="20"/>
        </w:rPr>
        <w:t>Well, I am too.</w:t>
      </w:r>
    </w:p>
    <w:sectPr w:rsidR="007E78F4" w:rsidRPr="00DD2042" w:rsidSect="00DD204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78209" w14:textId="77777777" w:rsidR="00A3017A" w:rsidRDefault="00A3017A" w:rsidP="00DD2042">
      <w:pPr>
        <w:spacing w:after="0" w:line="240" w:lineRule="auto"/>
      </w:pPr>
      <w:r>
        <w:separator/>
      </w:r>
    </w:p>
  </w:endnote>
  <w:endnote w:type="continuationSeparator" w:id="0">
    <w:p w14:paraId="19A3325B" w14:textId="77777777" w:rsidR="00A3017A" w:rsidRDefault="00A3017A" w:rsidP="00DD2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13F" w14:textId="77777777" w:rsidR="00DD2042" w:rsidRDefault="00DD2042" w:rsidP="001355A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8A2C070" w14:textId="77777777" w:rsidR="00DD2042" w:rsidRDefault="00DD2042" w:rsidP="00DD2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00832" w14:textId="0240F227" w:rsidR="00DD2042" w:rsidRPr="00972BBA" w:rsidRDefault="00DD2042" w:rsidP="00DD2042">
    <w:pPr>
      <w:pStyle w:val="Footer"/>
      <w:ind w:right="360"/>
      <w:rPr>
        <w:rFonts w:ascii="Arial" w:hAnsi="Arial" w:cs="Arial"/>
        <w:color w:val="999999"/>
        <w:sz w:val="20"/>
        <w:lang w:val="ru-RU"/>
      </w:rPr>
    </w:pPr>
    <w:r w:rsidRPr="00972BBA">
      <w:rPr>
        <w:rStyle w:val="PageNumber"/>
        <w:rFonts w:ascii="Arial" w:hAnsi="Arial" w:cs="Arial"/>
        <w:color w:val="999999"/>
        <w:sz w:val="20"/>
        <w:lang w:val="ru-RU"/>
      </w:rPr>
      <w:t xml:space="preserve">Библиотека «Артефакт» — </w:t>
    </w:r>
    <w:r w:rsidRPr="00DD2042">
      <w:rPr>
        <w:rStyle w:val="PageNumber"/>
        <w:rFonts w:ascii="Arial" w:hAnsi="Arial" w:cs="Arial"/>
        <w:color w:val="999999"/>
        <w:sz w:val="20"/>
      </w:rPr>
      <w:t>http</w:t>
    </w:r>
    <w:r w:rsidRPr="00972BBA">
      <w:rPr>
        <w:rStyle w:val="PageNumber"/>
        <w:rFonts w:ascii="Arial" w:hAnsi="Arial" w:cs="Arial"/>
        <w:color w:val="999999"/>
        <w:sz w:val="20"/>
        <w:lang w:val="ru-RU"/>
      </w:rPr>
      <w:t>://</w:t>
    </w:r>
    <w:r w:rsidRPr="00DD2042">
      <w:rPr>
        <w:rStyle w:val="PageNumber"/>
        <w:rFonts w:ascii="Arial" w:hAnsi="Arial" w:cs="Arial"/>
        <w:color w:val="999999"/>
        <w:sz w:val="20"/>
      </w:rPr>
      <w:t>artefact</w:t>
    </w:r>
    <w:r w:rsidRPr="00972BBA">
      <w:rPr>
        <w:rStyle w:val="PageNumber"/>
        <w:rFonts w:ascii="Arial" w:hAnsi="Arial" w:cs="Arial"/>
        <w:color w:val="999999"/>
        <w:sz w:val="20"/>
        <w:lang w:val="ru-RU"/>
      </w:rPr>
      <w:t>.</w:t>
    </w:r>
    <w:r w:rsidRPr="00DD2042">
      <w:rPr>
        <w:rStyle w:val="PageNumber"/>
        <w:rFonts w:ascii="Arial" w:hAnsi="Arial" w:cs="Arial"/>
        <w:color w:val="999999"/>
        <w:sz w:val="20"/>
      </w:rPr>
      <w:t>lib</w:t>
    </w:r>
    <w:r w:rsidRPr="00972BBA">
      <w:rPr>
        <w:rStyle w:val="PageNumber"/>
        <w:rFonts w:ascii="Arial" w:hAnsi="Arial" w:cs="Arial"/>
        <w:color w:val="999999"/>
        <w:sz w:val="20"/>
        <w:lang w:val="ru-RU"/>
      </w:rPr>
      <w:t>.</w:t>
    </w:r>
    <w:r w:rsidRPr="00DD2042">
      <w:rPr>
        <w:rStyle w:val="PageNumber"/>
        <w:rFonts w:ascii="Arial" w:hAnsi="Arial" w:cs="Arial"/>
        <w:color w:val="999999"/>
        <w:sz w:val="20"/>
      </w:rPr>
      <w:t>ru</w:t>
    </w:r>
    <w:r w:rsidRPr="00972BBA">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2FDE8" w14:textId="77777777" w:rsidR="00DD2042" w:rsidRDefault="00DD2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CEB0A" w14:textId="77777777" w:rsidR="00A3017A" w:rsidRDefault="00A3017A" w:rsidP="00DD2042">
      <w:pPr>
        <w:spacing w:after="0" w:line="240" w:lineRule="auto"/>
      </w:pPr>
      <w:r>
        <w:separator/>
      </w:r>
    </w:p>
  </w:footnote>
  <w:footnote w:type="continuationSeparator" w:id="0">
    <w:p w14:paraId="22507197" w14:textId="77777777" w:rsidR="00A3017A" w:rsidRDefault="00A3017A" w:rsidP="00DD20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BC91F" w14:textId="77777777" w:rsidR="00DD2042" w:rsidRDefault="00DD20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513BA" w14:textId="6909A92B" w:rsidR="00DD2042" w:rsidRPr="00972BBA" w:rsidRDefault="00DD2042" w:rsidP="00DD2042">
    <w:pPr>
      <w:pStyle w:val="Header"/>
      <w:rPr>
        <w:rFonts w:ascii="Arial" w:hAnsi="Arial" w:cs="Arial"/>
        <w:color w:val="999999"/>
        <w:sz w:val="20"/>
        <w:lang w:val="ru-RU"/>
      </w:rPr>
    </w:pPr>
    <w:r w:rsidRPr="00972BBA">
      <w:rPr>
        <w:rFonts w:ascii="Arial" w:hAnsi="Arial" w:cs="Arial"/>
        <w:color w:val="999999"/>
        <w:sz w:val="20"/>
        <w:lang w:val="ru-RU"/>
      </w:rPr>
      <w:t xml:space="preserve">Библиотека «Артефакт» — </w:t>
    </w:r>
    <w:r w:rsidRPr="00DD2042">
      <w:rPr>
        <w:rFonts w:ascii="Arial" w:hAnsi="Arial" w:cs="Arial"/>
        <w:color w:val="999999"/>
        <w:sz w:val="20"/>
      </w:rPr>
      <w:t>http</w:t>
    </w:r>
    <w:r w:rsidRPr="00972BBA">
      <w:rPr>
        <w:rFonts w:ascii="Arial" w:hAnsi="Arial" w:cs="Arial"/>
        <w:color w:val="999999"/>
        <w:sz w:val="20"/>
        <w:lang w:val="ru-RU"/>
      </w:rPr>
      <w:t>://</w:t>
    </w:r>
    <w:r w:rsidRPr="00DD2042">
      <w:rPr>
        <w:rFonts w:ascii="Arial" w:hAnsi="Arial" w:cs="Arial"/>
        <w:color w:val="999999"/>
        <w:sz w:val="20"/>
      </w:rPr>
      <w:t>artefact</w:t>
    </w:r>
    <w:r w:rsidRPr="00972BBA">
      <w:rPr>
        <w:rFonts w:ascii="Arial" w:hAnsi="Arial" w:cs="Arial"/>
        <w:color w:val="999999"/>
        <w:sz w:val="20"/>
        <w:lang w:val="ru-RU"/>
      </w:rPr>
      <w:t>.</w:t>
    </w:r>
    <w:r w:rsidRPr="00DD2042">
      <w:rPr>
        <w:rFonts w:ascii="Arial" w:hAnsi="Arial" w:cs="Arial"/>
        <w:color w:val="999999"/>
        <w:sz w:val="20"/>
      </w:rPr>
      <w:t>lib</w:t>
    </w:r>
    <w:r w:rsidRPr="00972BBA">
      <w:rPr>
        <w:rFonts w:ascii="Arial" w:hAnsi="Arial" w:cs="Arial"/>
        <w:color w:val="999999"/>
        <w:sz w:val="20"/>
        <w:lang w:val="ru-RU"/>
      </w:rPr>
      <w:t>.</w:t>
    </w:r>
    <w:r w:rsidRPr="00DD2042">
      <w:rPr>
        <w:rFonts w:ascii="Arial" w:hAnsi="Arial" w:cs="Arial"/>
        <w:color w:val="999999"/>
        <w:sz w:val="20"/>
      </w:rPr>
      <w:t>ru</w:t>
    </w:r>
    <w:r w:rsidRPr="00972BBA">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89018" w14:textId="77777777" w:rsidR="00DD2042" w:rsidRDefault="00DD2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7E78F4"/>
    <w:rsid w:val="00972BBA"/>
    <w:rsid w:val="009733B8"/>
    <w:rsid w:val="009E1C4D"/>
    <w:rsid w:val="00A3017A"/>
    <w:rsid w:val="00AA1D8D"/>
    <w:rsid w:val="00B47730"/>
    <w:rsid w:val="00CB0664"/>
    <w:rsid w:val="00DD204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C9120A"/>
  <w14:defaultImageDpi w14:val="300"/>
  <w15:docId w15:val="{71A14E6D-E1E4-47DA-A0DE-EE0BD1766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9733B8"/>
    <w:pPr>
      <w:spacing w:beforeLines="100" w:after="0" w:line="288" w:lineRule="atLeast"/>
    </w:pPr>
    <w:rPr>
      <w:rFonts w:ascii="Cambria" w:eastAsia="Cambria" w:hAnsi="Cambria" w:cs="Cambria"/>
      <w:color w:val="000000"/>
      <w:sz w:val="24"/>
      <w:szCs w:val="24"/>
      <w:lang w:val="en" w:eastAsia="en"/>
    </w:rPr>
  </w:style>
  <w:style w:type="paragraph" w:customStyle="1" w:styleId="Para05">
    <w:name w:val="Para 05"/>
    <w:basedOn w:val="Normal"/>
    <w:qFormat/>
    <w:rsid w:val="009733B8"/>
    <w:pPr>
      <w:spacing w:beforeLines="100" w:afterLines="100" w:after="0" w:line="288" w:lineRule="atLeast"/>
    </w:pPr>
    <w:rPr>
      <w:rFonts w:ascii="Cambria" w:eastAsia="Cambria" w:hAnsi="Cambria" w:cs="Cambria"/>
      <w:color w:val="000000"/>
      <w:sz w:val="24"/>
      <w:szCs w:val="24"/>
      <w:lang w:val="en" w:eastAsia="en"/>
    </w:rPr>
  </w:style>
  <w:style w:type="paragraph" w:customStyle="1" w:styleId="Para30">
    <w:name w:val="Para 30"/>
    <w:basedOn w:val="Normal"/>
    <w:qFormat/>
    <w:rsid w:val="009733B8"/>
    <w:pPr>
      <w:spacing w:beforeLines="100" w:before="187" w:after="187" w:line="288" w:lineRule="atLeast"/>
      <w:jc w:val="center"/>
    </w:pPr>
    <w:rPr>
      <w:rFonts w:ascii="Cambria" w:eastAsia="Cambria" w:hAnsi="Cambria" w:cs="Cambria"/>
      <w:color w:val="000000"/>
      <w:sz w:val="24"/>
      <w:szCs w:val="24"/>
      <w:lang w:val="en" w:eastAsia="en"/>
    </w:rPr>
  </w:style>
  <w:style w:type="character" w:customStyle="1" w:styleId="0Text">
    <w:name w:val="0 Text"/>
    <w:rsid w:val="009733B8"/>
    <w:rPr>
      <w:i/>
      <w:iCs/>
    </w:rPr>
  </w:style>
  <w:style w:type="character" w:customStyle="1" w:styleId="1Text">
    <w:name w:val="1 Text"/>
    <w:rsid w:val="009733B8"/>
    <w:rPr>
      <w:sz w:val="19"/>
      <w:szCs w:val="19"/>
    </w:rPr>
  </w:style>
  <w:style w:type="character" w:customStyle="1" w:styleId="3Text">
    <w:name w:val="3 Text"/>
    <w:rsid w:val="009733B8"/>
    <w:rPr>
      <w:i/>
      <w:iCs/>
      <w:sz w:val="19"/>
      <w:szCs w:val="19"/>
    </w:rPr>
  </w:style>
  <w:style w:type="character" w:customStyle="1" w:styleId="6Text">
    <w:name w:val="6 Text"/>
    <w:rsid w:val="009733B8"/>
    <w:rPr>
      <w:b/>
      <w:bCs/>
      <w:i/>
      <w:iCs/>
      <w:sz w:val="40"/>
      <w:szCs w:val="40"/>
    </w:rPr>
  </w:style>
  <w:style w:type="character" w:styleId="PageNumber">
    <w:name w:val="page number"/>
    <w:basedOn w:val="DefaultParagraphFont"/>
    <w:uiPriority w:val="99"/>
    <w:semiHidden/>
    <w:unhideWhenUsed/>
    <w:rsid w:val="00DD2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587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4892</Words>
  <Characters>27888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32715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Am a Danger to the Public</dc:title>
  <dc:subject/>
  <dc:creator>Barbara Kingsolver</dc:creator>
  <cp:keywords/>
  <dc:description/>
  <cp:lastModifiedBy>Andrey Piskunov</cp:lastModifiedBy>
  <cp:revision>7</cp:revision>
  <dcterms:created xsi:type="dcterms:W3CDTF">2013-12-23T23:15:00Z</dcterms:created>
  <dcterms:modified xsi:type="dcterms:W3CDTF">2026-02-02T06:38:00Z</dcterms:modified>
  <cp:category/>
</cp:coreProperties>
</file>